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3223" w14:textId="77777777" w:rsidR="005F567E" w:rsidRDefault="00000000">
      <w:pPr>
        <w:pStyle w:val="Title"/>
        <w:jc w:val="center"/>
      </w:pPr>
      <w:r>
        <w:t>Case Study Carousel Worksheet</w:t>
      </w:r>
    </w:p>
    <w:p w14:paraId="311D3F2F" w14:textId="77777777" w:rsidR="005F567E" w:rsidRDefault="00000000">
      <w:r>
        <w:t>Name: _________________________     Date: _____________</w:t>
      </w:r>
    </w:p>
    <w:p w14:paraId="4A0DB914" w14:textId="77777777" w:rsidR="005F567E" w:rsidRDefault="005F567E"/>
    <w:p w14:paraId="0B82074A" w14:textId="77777777" w:rsidR="005F567E" w:rsidRDefault="00000000">
      <w:r>
        <w:t>Visit each station and answer the questions. You have 3 minutes at each station.</w:t>
      </w:r>
    </w:p>
    <w:p w14:paraId="165E5F41" w14:textId="77777777" w:rsidR="005F567E" w:rsidRDefault="00000000">
      <w:pPr>
        <w:pStyle w:val="Heading2"/>
      </w:pPr>
      <w:r>
        <w:t>Station 1: Healthcare AI - X-Ray Analysis</w:t>
      </w:r>
    </w:p>
    <w:p w14:paraId="3D78EB06" w14:textId="77777777" w:rsidR="005F567E" w:rsidRDefault="00000000">
      <w:r>
        <w:t>What does this AI do?</w:t>
      </w:r>
    </w:p>
    <w:p w14:paraId="62DD17AD" w14:textId="77777777" w:rsidR="005F567E" w:rsidRDefault="00000000">
      <w:r>
        <w:t>________________________________________________________________________________</w:t>
      </w:r>
    </w:p>
    <w:p w14:paraId="56E22129" w14:textId="77777777" w:rsidR="005F567E" w:rsidRDefault="005F567E"/>
    <w:p w14:paraId="3C1F0F84" w14:textId="77777777" w:rsidR="005F567E" w:rsidRDefault="00000000">
      <w:r>
        <w:t>What training data does it need?</w:t>
      </w:r>
    </w:p>
    <w:p w14:paraId="0EA30AD4" w14:textId="77777777" w:rsidR="005F567E" w:rsidRDefault="00000000">
      <w:r>
        <w:t>________________________________________________________________________________</w:t>
      </w:r>
    </w:p>
    <w:p w14:paraId="1FE3329F" w14:textId="77777777" w:rsidR="005F567E" w:rsidRDefault="005F567E"/>
    <w:p w14:paraId="6A19BBCD" w14:textId="77777777" w:rsidR="005F567E" w:rsidRDefault="00000000">
      <w:r>
        <w:t>How does this help people?</w:t>
      </w:r>
    </w:p>
    <w:p w14:paraId="78469098" w14:textId="77777777" w:rsidR="005F567E" w:rsidRDefault="00000000">
      <w:r>
        <w:t>________________________________________________________________________________</w:t>
      </w:r>
    </w:p>
    <w:p w14:paraId="4626115A" w14:textId="77777777" w:rsidR="005F567E" w:rsidRDefault="005F567E"/>
    <w:p w14:paraId="3D748688" w14:textId="77777777" w:rsidR="005F567E" w:rsidRDefault="00000000">
      <w:pPr>
        <w:pStyle w:val="Heading2"/>
      </w:pPr>
      <w:r>
        <w:t>Station 2: Education AI - Language Learning</w:t>
      </w:r>
    </w:p>
    <w:p w14:paraId="3A59EB45" w14:textId="77777777" w:rsidR="005F567E" w:rsidRDefault="00000000">
      <w:r>
        <w:t>What does this AI do?</w:t>
      </w:r>
    </w:p>
    <w:p w14:paraId="26A38412" w14:textId="77777777" w:rsidR="005F567E" w:rsidRDefault="00000000">
      <w:r>
        <w:t>________________________________________________________________________________</w:t>
      </w:r>
    </w:p>
    <w:p w14:paraId="6A0E5D62" w14:textId="77777777" w:rsidR="005F567E" w:rsidRDefault="005F567E"/>
    <w:p w14:paraId="4421774E" w14:textId="77777777" w:rsidR="005F567E" w:rsidRDefault="00000000">
      <w:r>
        <w:t>How does it personalise learning?</w:t>
      </w:r>
    </w:p>
    <w:p w14:paraId="52EACB18" w14:textId="77777777" w:rsidR="005F567E" w:rsidRDefault="00000000">
      <w:r>
        <w:t>________________________________________________________________________________</w:t>
      </w:r>
    </w:p>
    <w:p w14:paraId="147E36CE" w14:textId="77777777" w:rsidR="005F567E" w:rsidRDefault="005F567E"/>
    <w:p w14:paraId="49094391" w14:textId="77777777" w:rsidR="005F567E" w:rsidRDefault="00000000">
      <w:r>
        <w:t>What data does it collect?</w:t>
      </w:r>
    </w:p>
    <w:p w14:paraId="0371FD80" w14:textId="77777777" w:rsidR="005F567E" w:rsidRDefault="00000000">
      <w:r>
        <w:t>________________________________________________________________________________</w:t>
      </w:r>
    </w:p>
    <w:p w14:paraId="4716D996" w14:textId="77777777" w:rsidR="005F567E" w:rsidRDefault="005F567E"/>
    <w:p w14:paraId="44C18A46" w14:textId="77777777" w:rsidR="00A9401F" w:rsidRDefault="00A9401F"/>
    <w:p w14:paraId="52A63146" w14:textId="77777777" w:rsidR="005F567E" w:rsidRDefault="00000000">
      <w:pPr>
        <w:pStyle w:val="Heading2"/>
      </w:pPr>
      <w:r>
        <w:lastRenderedPageBreak/>
        <w:t>Station 3: Entertainment AI - Spotify</w:t>
      </w:r>
    </w:p>
    <w:p w14:paraId="4CBD25D7" w14:textId="77777777" w:rsidR="005F567E" w:rsidRDefault="00000000">
      <w:r>
        <w:t>What does this AI do?</w:t>
      </w:r>
    </w:p>
    <w:p w14:paraId="0F619A07" w14:textId="77777777" w:rsidR="005F567E" w:rsidRDefault="00000000">
      <w:r>
        <w:t>________________________________________________________________________________</w:t>
      </w:r>
    </w:p>
    <w:p w14:paraId="2E5EA7C1" w14:textId="77777777" w:rsidR="005F567E" w:rsidRDefault="005F567E"/>
    <w:p w14:paraId="00566D36" w14:textId="77777777" w:rsidR="005F567E" w:rsidRDefault="00000000">
      <w:r>
        <w:t>How does it know what music you like?</w:t>
      </w:r>
    </w:p>
    <w:p w14:paraId="0EA858C8" w14:textId="77777777" w:rsidR="005F567E" w:rsidRDefault="00000000">
      <w:r>
        <w:t>________________________________________________________________________________</w:t>
      </w:r>
    </w:p>
    <w:p w14:paraId="6B62B1EB" w14:textId="77777777" w:rsidR="005F567E" w:rsidRDefault="005F567E"/>
    <w:p w14:paraId="44507498" w14:textId="77777777" w:rsidR="005F567E" w:rsidRDefault="00000000">
      <w:r>
        <w:t>Could the AI be wrong? Give an example.</w:t>
      </w:r>
    </w:p>
    <w:p w14:paraId="5D95D0BF" w14:textId="77777777" w:rsidR="005F567E" w:rsidRDefault="00000000">
      <w:r>
        <w:t>________________________________________________________________________________</w:t>
      </w:r>
    </w:p>
    <w:p w14:paraId="57760DF2" w14:textId="77777777" w:rsidR="005F567E" w:rsidRDefault="005F567E"/>
    <w:p w14:paraId="6701DF98" w14:textId="77777777" w:rsidR="005F567E" w:rsidRDefault="00000000">
      <w:pPr>
        <w:pStyle w:val="Heading2"/>
      </w:pPr>
      <w:r>
        <w:t>Station 4: Transport AI - Self-Driving Cars</w:t>
      </w:r>
    </w:p>
    <w:p w14:paraId="4DEBAC86" w14:textId="77777777" w:rsidR="005F567E" w:rsidRDefault="00000000">
      <w:r>
        <w:t>What does this AI need to recognise?</w:t>
      </w:r>
    </w:p>
    <w:p w14:paraId="65467681" w14:textId="77777777" w:rsidR="005F567E" w:rsidRDefault="00000000">
      <w:r>
        <w:t>________________________________________________________________________________</w:t>
      </w:r>
    </w:p>
    <w:p w14:paraId="5B3D2D4B" w14:textId="77777777" w:rsidR="005F567E" w:rsidRDefault="005F567E"/>
    <w:p w14:paraId="54FF8ECE" w14:textId="77777777" w:rsidR="005F567E" w:rsidRDefault="00000000">
      <w:r>
        <w:t>What are the benefits of self-driving cars?</w:t>
      </w:r>
    </w:p>
    <w:p w14:paraId="6B1658A3" w14:textId="77777777" w:rsidR="005F567E" w:rsidRDefault="00000000">
      <w:r>
        <w:t>________________________________________________________________________________</w:t>
      </w:r>
    </w:p>
    <w:p w14:paraId="53536351" w14:textId="77777777" w:rsidR="005F567E" w:rsidRDefault="005F567E"/>
    <w:p w14:paraId="41160F3D" w14:textId="77777777" w:rsidR="005F567E" w:rsidRDefault="00000000">
      <w:r>
        <w:t>What could go wrong?</w:t>
      </w:r>
    </w:p>
    <w:p w14:paraId="065377D2" w14:textId="77777777" w:rsidR="005F567E" w:rsidRDefault="00000000">
      <w:r>
        <w:t>________________________________________________________________________________</w:t>
      </w:r>
    </w:p>
    <w:p w14:paraId="4B2872E7" w14:textId="77777777" w:rsidR="005F567E" w:rsidRDefault="005F567E"/>
    <w:p w14:paraId="69CCE9EC" w14:textId="77777777" w:rsidR="005F567E" w:rsidRDefault="00000000">
      <w:r>
        <w:br w:type="page"/>
      </w:r>
    </w:p>
    <w:p w14:paraId="3FD16C8A" w14:textId="77777777" w:rsidR="00A9401F" w:rsidRDefault="00A9401F">
      <w:pPr>
        <w:pStyle w:val="Heading2"/>
      </w:pPr>
    </w:p>
    <w:p w14:paraId="7536F30D" w14:textId="4FE2833C" w:rsidR="005F567E" w:rsidRDefault="00000000">
      <w:pPr>
        <w:pStyle w:val="Heading2"/>
      </w:pPr>
      <w:r>
        <w:t>Reflection</w:t>
      </w:r>
    </w:p>
    <w:p w14:paraId="58171E46" w14:textId="77777777" w:rsidR="005F567E" w:rsidRDefault="00000000">
      <w:r>
        <w:t>Which AI application interested you most? Why?</w:t>
      </w:r>
    </w:p>
    <w:p w14:paraId="09F15AA5" w14:textId="77777777" w:rsidR="005F567E" w:rsidRDefault="00000000">
      <w:r>
        <w:t>________________________________________________________________________________</w:t>
      </w:r>
    </w:p>
    <w:p w14:paraId="0B2F1F0C" w14:textId="77777777" w:rsidR="005F567E" w:rsidRDefault="00000000">
      <w:r>
        <w:t>________________________________________________________________________________</w:t>
      </w:r>
    </w:p>
    <w:p w14:paraId="29C6BE31" w14:textId="77777777" w:rsidR="005F567E" w:rsidRDefault="005F567E"/>
    <w:p w14:paraId="487B256F" w14:textId="77777777" w:rsidR="005F567E" w:rsidRDefault="00000000">
      <w:r>
        <w:t>Which sector do you think AI helps most? (Circle one)</w:t>
      </w:r>
    </w:p>
    <w:p w14:paraId="3757DFAD" w14:textId="77777777" w:rsidR="005F567E" w:rsidRDefault="00000000">
      <w:r>
        <w:t>Healthcare     Education     Entertainment     Transport</w:t>
      </w:r>
    </w:p>
    <w:p w14:paraId="412CCD35" w14:textId="77777777" w:rsidR="005F567E" w:rsidRDefault="005F567E"/>
    <w:p w14:paraId="6EC95087" w14:textId="77777777" w:rsidR="005F567E" w:rsidRDefault="00000000">
      <w:r>
        <w:t>Can you think of another way AI could help people?</w:t>
      </w:r>
    </w:p>
    <w:p w14:paraId="3C2348EC" w14:textId="77777777" w:rsidR="005F567E" w:rsidRDefault="00000000">
      <w:r>
        <w:t>________________________________________________________________________________</w:t>
      </w:r>
    </w:p>
    <w:p w14:paraId="30B16592" w14:textId="77777777" w:rsidR="005F567E" w:rsidRDefault="00000000">
      <w:r>
        <w:t>________________________________________________________________________________</w:t>
      </w:r>
    </w:p>
    <w:sectPr w:rsidR="005F567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63A4" w14:textId="77777777" w:rsidR="00E0282A" w:rsidRDefault="00E0282A" w:rsidP="00A9401F">
      <w:pPr>
        <w:spacing w:after="0" w:line="240" w:lineRule="auto"/>
      </w:pPr>
      <w:r>
        <w:separator/>
      </w:r>
    </w:p>
  </w:endnote>
  <w:endnote w:type="continuationSeparator" w:id="0">
    <w:p w14:paraId="44230A38" w14:textId="77777777" w:rsidR="00E0282A" w:rsidRDefault="00E0282A" w:rsidP="00A94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61160" w14:textId="77777777" w:rsidR="00E0282A" w:rsidRDefault="00E0282A" w:rsidP="00A9401F">
      <w:pPr>
        <w:spacing w:after="0" w:line="240" w:lineRule="auto"/>
      </w:pPr>
      <w:r>
        <w:separator/>
      </w:r>
    </w:p>
  </w:footnote>
  <w:footnote w:type="continuationSeparator" w:id="0">
    <w:p w14:paraId="35EA0AEE" w14:textId="77777777" w:rsidR="00E0282A" w:rsidRDefault="00E0282A" w:rsidP="00A94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A4C1" w14:textId="0898DF92" w:rsidR="00A9401F" w:rsidRDefault="00A9401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C59B1C" wp14:editId="5DF8F239">
          <wp:simplePos x="0" y="0"/>
          <wp:positionH relativeFrom="column">
            <wp:posOffset>-1047750</wp:posOffset>
          </wp:positionH>
          <wp:positionV relativeFrom="paragraph">
            <wp:posOffset>-400050</wp:posOffset>
          </wp:positionV>
          <wp:extent cx="1047750" cy="1047750"/>
          <wp:effectExtent l="0" t="0" r="0" b="0"/>
          <wp:wrapThrough wrapText="bothSides">
            <wp:wrapPolygon edited="0">
              <wp:start x="0" y="0"/>
              <wp:lineTo x="0" y="21207"/>
              <wp:lineTo x="21207" y="21207"/>
              <wp:lineTo x="21207" y="0"/>
              <wp:lineTo x="0" y="0"/>
            </wp:wrapPolygon>
          </wp:wrapThrough>
          <wp:docPr id="10929054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2905402" name="Picture 10929054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7750" cy="1047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9772283">
    <w:abstractNumId w:val="8"/>
  </w:num>
  <w:num w:numId="2" w16cid:durableId="1839225858">
    <w:abstractNumId w:val="6"/>
  </w:num>
  <w:num w:numId="3" w16cid:durableId="715205449">
    <w:abstractNumId w:val="5"/>
  </w:num>
  <w:num w:numId="4" w16cid:durableId="1488127062">
    <w:abstractNumId w:val="4"/>
  </w:num>
  <w:num w:numId="5" w16cid:durableId="1318026001">
    <w:abstractNumId w:val="7"/>
  </w:num>
  <w:num w:numId="6" w16cid:durableId="84768593">
    <w:abstractNumId w:val="3"/>
  </w:num>
  <w:num w:numId="7" w16cid:durableId="853495846">
    <w:abstractNumId w:val="2"/>
  </w:num>
  <w:num w:numId="8" w16cid:durableId="248469688">
    <w:abstractNumId w:val="1"/>
  </w:num>
  <w:num w:numId="9" w16cid:durableId="36675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F567E"/>
    <w:rsid w:val="00A9401F"/>
    <w:rsid w:val="00AA1D8D"/>
    <w:rsid w:val="00AA5B13"/>
    <w:rsid w:val="00B47730"/>
    <w:rsid w:val="00CB0664"/>
    <w:rsid w:val="00E028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BAC83A"/>
  <w14:defaultImageDpi w14:val="300"/>
  <w15:docId w15:val="{E077B1EC-B2D0-40F2-9AB8-E0884E71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2025-12-31T18:43:00Z</dcterms:modified>
  <cp:category/>
</cp:coreProperties>
</file>